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93A28" w:rsidRPr="004E4ED6" w:rsidRDefault="00000000">
      <w:pPr>
        <w:spacing w:after="40"/>
        <w:jc w:val="center"/>
        <w:rPr>
          <w:lang w:val="it-IT"/>
        </w:rPr>
      </w:pPr>
      <w:r w:rsidRPr="004E4ED6">
        <w:rPr>
          <w:b/>
          <w:color w:val="9C4A2F"/>
          <w:sz w:val="68"/>
          <w:lang w:val="it-IT"/>
        </w:rPr>
        <w:t>RIVESTI</w:t>
      </w:r>
    </w:p>
    <w:p w:rsidR="00893A28" w:rsidRPr="004E4ED6" w:rsidRDefault="00000000">
      <w:pPr>
        <w:spacing w:after="40"/>
        <w:jc w:val="center"/>
        <w:rPr>
          <w:lang w:val="it-IT"/>
        </w:rPr>
      </w:pPr>
      <w:r w:rsidRPr="004E4ED6">
        <w:rPr>
          <w:i/>
          <w:color w:val="8A7A66"/>
          <w:sz w:val="28"/>
          <w:lang w:val="it-IT"/>
        </w:rPr>
        <w:t>Il tuo guardaroba, ridisegnato.</w:t>
      </w:r>
    </w:p>
    <w:p w:rsidR="00893A28" w:rsidRDefault="00000000">
      <w:pPr>
        <w:spacing w:after="280"/>
        <w:jc w:val="center"/>
      </w:pPr>
      <w:r>
        <w:rPr>
          <w:color w:val="8A7A66"/>
          <w:sz w:val="20"/>
        </w:rPr>
        <w:t xml:space="preserve">PRESS KIT — </w:t>
      </w:r>
      <w:proofErr w:type="spellStart"/>
      <w:r>
        <w:rPr>
          <w:color w:val="8A7A66"/>
          <w:sz w:val="20"/>
        </w:rPr>
        <w:t>Luglio</w:t>
      </w:r>
      <w:proofErr w:type="spellEnd"/>
      <w:r>
        <w:rPr>
          <w:color w:val="8A7A66"/>
          <w:sz w:val="20"/>
        </w:rPr>
        <w:t xml:space="preserve"> 2026</w:t>
      </w:r>
    </w:p>
    <w:p w:rsidR="00893A28" w:rsidRDefault="00893A28">
      <w:pPr>
        <w:pBdr>
          <w:bottom w:val="single" w:sz="6" w:space="1" w:color="9C4A2F"/>
        </w:pBdr>
        <w:spacing w:after="280"/>
      </w:pPr>
    </w:p>
    <w:p w:rsidR="00893A28" w:rsidRDefault="00000000">
      <w:pPr>
        <w:pStyle w:val="Titolo1"/>
      </w:pPr>
      <w:r>
        <w:t>In sintesi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041"/>
        <w:gridCol w:w="7030"/>
      </w:tblGrid>
      <w:tr w:rsidR="00893A28" w:rsidRPr="00AF39A0">
        <w:trPr>
          <w:jc w:val="center"/>
        </w:trPr>
        <w:tc>
          <w:tcPr>
            <w:tcW w:w="2041" w:type="dxa"/>
          </w:tcPr>
          <w:p w:rsidR="00893A28" w:rsidRDefault="00000000">
            <w:r>
              <w:rPr>
                <w:b/>
                <w:sz w:val="20"/>
              </w:rPr>
              <w:t>Cos'è</w:t>
            </w:r>
          </w:p>
        </w:tc>
        <w:tc>
          <w:tcPr>
            <w:tcW w:w="7030" w:type="dxa"/>
          </w:tcPr>
          <w:p w:rsidR="00893A28" w:rsidRPr="004E4ED6" w:rsidRDefault="00000000">
            <w:pPr>
              <w:rPr>
                <w:lang w:val="it-IT"/>
              </w:rPr>
            </w:pPr>
            <w:r w:rsidRPr="00AF39A0">
              <w:rPr>
                <w:sz w:val="20"/>
                <w:lang w:val="it-IT"/>
              </w:rPr>
              <w:t xml:space="preserve">Rivesti è un servizio di redesign, riparazione creativa e </w:t>
            </w:r>
            <w:proofErr w:type="spellStart"/>
            <w:r w:rsidRPr="00AF39A0">
              <w:rPr>
                <w:sz w:val="20"/>
                <w:lang w:val="it-IT"/>
              </w:rPr>
              <w:t>upcycling</w:t>
            </w:r>
            <w:proofErr w:type="spellEnd"/>
            <w:r w:rsidRPr="00AF39A0">
              <w:rPr>
                <w:sz w:val="20"/>
                <w:lang w:val="it-IT"/>
              </w:rPr>
              <w:t xml:space="preserve"> sartoriale dei capi basato su AI: il cliente fotografa il capo — anche rovinato, strappato o sgualcito — riceve quattro proposte di lavorazione generate dall'AI, sceglie quella preferita</w:t>
            </w:r>
            <w:r w:rsidR="00AF39A0" w:rsidRPr="00AF39A0">
              <w:rPr>
                <w:sz w:val="20"/>
                <w:lang w:val="it-IT"/>
              </w:rPr>
              <w:t xml:space="preserve">, oppure la propone </w:t>
            </w:r>
            <w:r w:rsidR="00AF39A0">
              <w:rPr>
                <w:sz w:val="20"/>
                <w:lang w:val="it-IT"/>
              </w:rPr>
              <w:t>lui stesso</w:t>
            </w:r>
            <w:r w:rsidRPr="00AF39A0">
              <w:rPr>
                <w:sz w:val="20"/>
                <w:lang w:val="it-IT"/>
              </w:rPr>
              <w:t xml:space="preserve"> </w:t>
            </w:r>
            <w:r w:rsidR="00AF39A0">
              <w:rPr>
                <w:sz w:val="20"/>
                <w:lang w:val="it-IT"/>
              </w:rPr>
              <w:t>ma può anche</w:t>
            </w:r>
            <w:r w:rsidRPr="00AF39A0">
              <w:rPr>
                <w:sz w:val="20"/>
                <w:lang w:val="it-IT"/>
              </w:rPr>
              <w:t xml:space="preserve"> affida</w:t>
            </w:r>
            <w:r w:rsidR="00AF39A0">
              <w:rPr>
                <w:sz w:val="20"/>
                <w:lang w:val="it-IT"/>
              </w:rPr>
              <w:t>rsi</w:t>
            </w:r>
            <w:r w:rsidRPr="00AF39A0">
              <w:rPr>
                <w:sz w:val="20"/>
                <w:lang w:val="it-IT"/>
              </w:rPr>
              <w:t xml:space="preserve"> al sarto e la trasformazione viene realizzata e documentata da sarti professionisti.</w:t>
            </w:r>
          </w:p>
        </w:tc>
      </w:tr>
      <w:tr w:rsidR="00893A28">
        <w:trPr>
          <w:jc w:val="center"/>
        </w:trPr>
        <w:tc>
          <w:tcPr>
            <w:tcW w:w="2041" w:type="dxa"/>
          </w:tcPr>
          <w:p w:rsidR="00893A28" w:rsidRDefault="00000000">
            <w:r>
              <w:rPr>
                <w:b/>
                <w:sz w:val="20"/>
              </w:rPr>
              <w:t>Siti web</w:t>
            </w:r>
          </w:p>
        </w:tc>
        <w:tc>
          <w:tcPr>
            <w:tcW w:w="7030" w:type="dxa"/>
          </w:tcPr>
          <w:p w:rsidR="00893A28" w:rsidRDefault="00000000">
            <w:r>
              <w:rPr>
                <w:sz w:val="20"/>
              </w:rPr>
              <w:t xml:space="preserve">rivesti.me </w:t>
            </w:r>
          </w:p>
        </w:tc>
      </w:tr>
      <w:tr w:rsidR="00893A28">
        <w:trPr>
          <w:jc w:val="center"/>
        </w:trPr>
        <w:tc>
          <w:tcPr>
            <w:tcW w:w="2041" w:type="dxa"/>
          </w:tcPr>
          <w:p w:rsidR="00893A28" w:rsidRDefault="00000000">
            <w:r>
              <w:rPr>
                <w:b/>
                <w:sz w:val="20"/>
              </w:rPr>
              <w:t>Gestito da</w:t>
            </w:r>
          </w:p>
        </w:tc>
        <w:tc>
          <w:tcPr>
            <w:tcW w:w="7030" w:type="dxa"/>
          </w:tcPr>
          <w:p w:rsidR="00893A28" w:rsidRDefault="00000000">
            <w:r>
              <w:rPr>
                <w:sz w:val="20"/>
              </w:rPr>
              <w:t>888 Personal Shopper S.r.l. (Italia)</w:t>
            </w:r>
          </w:p>
        </w:tc>
      </w:tr>
      <w:tr w:rsidR="00893A28" w:rsidRPr="00AF39A0">
        <w:trPr>
          <w:jc w:val="center"/>
        </w:trPr>
        <w:tc>
          <w:tcPr>
            <w:tcW w:w="2041" w:type="dxa"/>
          </w:tcPr>
          <w:p w:rsidR="00893A28" w:rsidRDefault="00000000">
            <w:r>
              <w:rPr>
                <w:b/>
                <w:sz w:val="20"/>
              </w:rPr>
              <w:t>Fondatore</w:t>
            </w:r>
          </w:p>
        </w:tc>
        <w:tc>
          <w:tcPr>
            <w:tcW w:w="7030" w:type="dxa"/>
          </w:tcPr>
          <w:p w:rsidR="00893A28" w:rsidRPr="004E4ED6" w:rsidRDefault="004E4ED6">
            <w:pPr>
              <w:rPr>
                <w:lang w:val="it-IT"/>
              </w:rPr>
            </w:pPr>
            <w:r>
              <w:rPr>
                <w:sz w:val="20"/>
                <w:lang w:val="it-IT"/>
              </w:rPr>
              <w:t>Paolo Rugger</w:t>
            </w:r>
            <w:r w:rsidR="004D3870">
              <w:rPr>
                <w:sz w:val="20"/>
                <w:lang w:val="it-IT"/>
              </w:rPr>
              <w:t>i</w:t>
            </w:r>
            <w:r>
              <w:rPr>
                <w:sz w:val="20"/>
                <w:lang w:val="it-IT"/>
              </w:rPr>
              <w:t xml:space="preserve"> e Roberto Massa</w:t>
            </w:r>
          </w:p>
        </w:tc>
      </w:tr>
      <w:tr w:rsidR="00893A28">
        <w:trPr>
          <w:jc w:val="center"/>
        </w:trPr>
        <w:tc>
          <w:tcPr>
            <w:tcW w:w="2041" w:type="dxa"/>
          </w:tcPr>
          <w:p w:rsidR="00893A28" w:rsidRDefault="00000000">
            <w:proofErr w:type="spellStart"/>
            <w:r>
              <w:rPr>
                <w:b/>
                <w:sz w:val="20"/>
              </w:rPr>
              <w:t>Lancio</w:t>
            </w:r>
            <w:proofErr w:type="spellEnd"/>
          </w:p>
        </w:tc>
        <w:tc>
          <w:tcPr>
            <w:tcW w:w="7030" w:type="dxa"/>
          </w:tcPr>
          <w:p w:rsidR="00893A28" w:rsidRDefault="004E4ED6">
            <w:proofErr w:type="spellStart"/>
            <w:r>
              <w:t>Luglio</w:t>
            </w:r>
            <w:proofErr w:type="spellEnd"/>
            <w:r>
              <w:t xml:space="preserve"> 2026</w:t>
            </w:r>
          </w:p>
        </w:tc>
      </w:tr>
      <w:tr w:rsidR="00893A28" w:rsidRPr="00AF39A0">
        <w:trPr>
          <w:jc w:val="center"/>
        </w:trPr>
        <w:tc>
          <w:tcPr>
            <w:tcW w:w="2041" w:type="dxa"/>
          </w:tcPr>
          <w:p w:rsidR="00893A28" w:rsidRDefault="00000000">
            <w:r>
              <w:rPr>
                <w:b/>
                <w:sz w:val="20"/>
              </w:rPr>
              <w:t>Mercato</w:t>
            </w:r>
          </w:p>
        </w:tc>
        <w:tc>
          <w:tcPr>
            <w:tcW w:w="7030" w:type="dxa"/>
          </w:tcPr>
          <w:p w:rsidR="00893A28" w:rsidRPr="004E4ED6" w:rsidRDefault="00000000">
            <w:pPr>
              <w:rPr>
                <w:lang w:val="it-IT"/>
              </w:rPr>
            </w:pPr>
            <w:r w:rsidRPr="004E4ED6">
              <w:rPr>
                <w:sz w:val="20"/>
                <w:lang w:val="it-IT"/>
              </w:rPr>
              <w:t>Prima l'Italia; espansione UE in programma</w:t>
            </w:r>
          </w:p>
        </w:tc>
      </w:tr>
      <w:tr w:rsidR="00893A28" w:rsidRPr="00AF39A0">
        <w:trPr>
          <w:jc w:val="center"/>
        </w:trPr>
        <w:tc>
          <w:tcPr>
            <w:tcW w:w="2041" w:type="dxa"/>
          </w:tcPr>
          <w:p w:rsidR="00893A28" w:rsidRDefault="00000000">
            <w:proofErr w:type="spellStart"/>
            <w:r>
              <w:rPr>
                <w:b/>
                <w:sz w:val="20"/>
              </w:rPr>
              <w:t>Prezzi</w:t>
            </w:r>
            <w:proofErr w:type="spellEnd"/>
          </w:p>
        </w:tc>
        <w:tc>
          <w:tcPr>
            <w:tcW w:w="7030" w:type="dxa"/>
          </w:tcPr>
          <w:p w:rsidR="00893A28" w:rsidRPr="004E4ED6" w:rsidRDefault="004E4ED6">
            <w:pPr>
              <w:rPr>
                <w:lang w:val="it-IT"/>
              </w:rPr>
            </w:pPr>
            <w:r>
              <w:rPr>
                <w:lang w:val="it-IT"/>
              </w:rPr>
              <w:t>Free per il fai da te ed a pagamento per lavorazione dei creativi di Rivesti</w:t>
            </w:r>
          </w:p>
        </w:tc>
      </w:tr>
      <w:tr w:rsidR="00893A28" w:rsidRPr="00AF39A0">
        <w:trPr>
          <w:jc w:val="center"/>
        </w:trPr>
        <w:tc>
          <w:tcPr>
            <w:tcW w:w="2041" w:type="dxa"/>
          </w:tcPr>
          <w:p w:rsidR="00893A28" w:rsidRDefault="00000000">
            <w:proofErr w:type="spellStart"/>
            <w:r>
              <w:rPr>
                <w:b/>
                <w:sz w:val="20"/>
              </w:rPr>
              <w:t>Categoria</w:t>
            </w:r>
            <w:proofErr w:type="spellEnd"/>
          </w:p>
        </w:tc>
        <w:tc>
          <w:tcPr>
            <w:tcW w:w="7030" w:type="dxa"/>
          </w:tcPr>
          <w:p w:rsidR="00893A28" w:rsidRPr="004E4ED6" w:rsidRDefault="00000000">
            <w:pPr>
              <w:rPr>
                <w:lang w:val="it-IT"/>
              </w:rPr>
            </w:pPr>
            <w:r w:rsidRPr="00AF39A0">
              <w:rPr>
                <w:sz w:val="20"/>
                <w:lang w:val="it-IT"/>
              </w:rPr>
              <w:t xml:space="preserve">Moda circolare · Riparazione creativa · Servizi consumer AI · Artigianato Made in </w:t>
            </w:r>
            <w:proofErr w:type="spellStart"/>
            <w:r w:rsidRPr="00AF39A0">
              <w:rPr>
                <w:sz w:val="20"/>
                <w:lang w:val="it-IT"/>
              </w:rPr>
              <w:t>Italy</w:t>
            </w:r>
            <w:proofErr w:type="spellEnd"/>
          </w:p>
        </w:tc>
      </w:tr>
    </w:tbl>
    <w:p w:rsidR="00893A28" w:rsidRPr="004E4ED6" w:rsidRDefault="00893A28">
      <w:pPr>
        <w:spacing w:after="80"/>
        <w:rPr>
          <w:lang w:val="it-IT"/>
        </w:rPr>
      </w:pPr>
    </w:p>
    <w:p w:rsidR="00893A28" w:rsidRPr="004E4ED6" w:rsidRDefault="00000000">
      <w:pPr>
        <w:pStyle w:val="Titolo1"/>
        <w:rPr>
          <w:lang w:val="it-IT"/>
        </w:rPr>
      </w:pPr>
      <w:r w:rsidRPr="004E4ED6">
        <w:rPr>
          <w:lang w:val="it-IT"/>
        </w:rPr>
        <w:t xml:space="preserve">Chi è Rivesti </w:t>
      </w:r>
    </w:p>
    <w:p w:rsidR="00893A28" w:rsidRPr="004E4ED6" w:rsidRDefault="00000000" w:rsidP="00DD757A">
      <w:pPr>
        <w:jc w:val="both"/>
        <w:rPr>
          <w:lang w:val="it-IT"/>
        </w:rPr>
      </w:pPr>
      <w:r w:rsidRPr="00AF39A0">
        <w:rPr>
          <w:lang w:val="it-IT"/>
        </w:rPr>
        <w:t xml:space="preserve">Rivesti è un servizio di </w:t>
      </w:r>
      <w:proofErr w:type="spellStart"/>
      <w:r w:rsidRPr="00AF39A0">
        <w:rPr>
          <w:lang w:val="it-IT"/>
        </w:rPr>
        <w:t>upcycling</w:t>
      </w:r>
      <w:proofErr w:type="spellEnd"/>
      <w:r w:rsidRPr="00AF39A0">
        <w:rPr>
          <w:lang w:val="it-IT"/>
        </w:rPr>
        <w:t>, riparazione creativa e sartoria basato sull'intelligenza artificiale che trasforma i vestiti che le persone già possiedono in capi che vogliono davvero indossare. Il cliente carica le foto del capo — fermo nell'armadio, ma anche rovinato, strappato o sgualcito — e l'AI di Rivesti genera quattro differenti proposte di lavorazione: dalla riparazione creativa a nuovi tagli, silhouette e personalizzazioni.</w:t>
      </w:r>
      <w:r w:rsidR="00DD757A">
        <w:rPr>
          <w:lang w:val="it-IT"/>
        </w:rPr>
        <w:t xml:space="preserve"> E’ anche possibile che il </w:t>
      </w:r>
      <w:r w:rsidRPr="00AF39A0">
        <w:rPr>
          <w:lang w:val="it-IT"/>
        </w:rPr>
        <w:t xml:space="preserve">cliente </w:t>
      </w:r>
      <w:r w:rsidR="00DD757A">
        <w:rPr>
          <w:lang w:val="it-IT"/>
        </w:rPr>
        <w:t>proponga</w:t>
      </w:r>
      <w:r w:rsidRPr="00AF39A0">
        <w:rPr>
          <w:lang w:val="it-IT"/>
        </w:rPr>
        <w:t xml:space="preserve"> la lavorazione che preferisce e </w:t>
      </w:r>
      <w:r w:rsidR="00DD757A">
        <w:rPr>
          <w:lang w:val="it-IT"/>
        </w:rPr>
        <w:t xml:space="preserve">fissa </w:t>
      </w:r>
      <w:r w:rsidRPr="00AF39A0">
        <w:rPr>
          <w:lang w:val="it-IT"/>
        </w:rPr>
        <w:t xml:space="preserve">un budget, oppure lascia che sia il sarto </w:t>
      </w:r>
      <w:r w:rsidR="00DD757A">
        <w:rPr>
          <w:lang w:val="it-IT"/>
        </w:rPr>
        <w:t xml:space="preserve">stesso </w:t>
      </w:r>
      <w:r w:rsidRPr="00AF39A0">
        <w:rPr>
          <w:lang w:val="it-IT"/>
        </w:rPr>
        <w:t>a formulare la proposta entro un budget di massima. Accettata la proposta, il capo viene ritirato, lavorato da un sarto professionista che documenta ogni passaggio, e rispedito al cliente. Unendo AI generativa e artigianato sartoriale italiano, Rivesti offre un'alternativa al fast fashion: invece di comprare nuovo, il cliente ripara e reinventa ciò che ha. Rivesti è gestito da 888 Personal Shopper S.r.l. ed è disponibile su rivesti.me.</w:t>
      </w:r>
    </w:p>
    <w:p w:rsidR="00893A28" w:rsidRPr="004E4ED6" w:rsidRDefault="00000000">
      <w:pPr>
        <w:pStyle w:val="Titolo1"/>
        <w:rPr>
          <w:lang w:val="it-IT"/>
        </w:rPr>
      </w:pPr>
      <w:r w:rsidRPr="004E4ED6">
        <w:rPr>
          <w:lang w:val="it-IT"/>
        </w:rPr>
        <w:t>Perché ora</w:t>
      </w:r>
    </w:p>
    <w:p w:rsidR="00893A28" w:rsidRPr="004E4ED6" w:rsidRDefault="00000000" w:rsidP="0019438C">
      <w:pPr>
        <w:jc w:val="both"/>
        <w:rPr>
          <w:lang w:val="it-IT"/>
        </w:rPr>
      </w:pPr>
      <w:r w:rsidRPr="004E4ED6">
        <w:rPr>
          <w:lang w:val="it-IT"/>
        </w:rPr>
        <w:t xml:space="preserve">Ogni anno in Europa vengono scartati milioni di tonnellate di tessili e un capo viene indossato molte meno volte rispetto a dieci anni fa. Allo stesso tempo, la politica europea si muove con decisione verso la circolarità del tessile — dalla Strategia UE per prodotti tessili sostenibili e circolari agli schemi di responsabilità estesa del produttore per l'abbigliamento. I consumatori vogliono tenere i capi in uso </w:t>
      </w:r>
      <w:r w:rsidRPr="004E4ED6">
        <w:rPr>
          <w:lang w:val="it-IT"/>
        </w:rPr>
        <w:lastRenderedPageBreak/>
        <w:t>più a lungo, ma incontrano due ostacoli: non riescono a immaginare cosa potrebbe diventare un vecchio capo, e trovare un sarto disposto a occuparsi di un redesign è difficile.</w:t>
      </w:r>
    </w:p>
    <w:p w:rsidR="00893A28" w:rsidRPr="004E4ED6" w:rsidRDefault="00000000" w:rsidP="0019438C">
      <w:pPr>
        <w:jc w:val="both"/>
        <w:rPr>
          <w:lang w:val="it-IT"/>
        </w:rPr>
      </w:pPr>
      <w:r w:rsidRPr="00AF39A0">
        <w:rPr>
          <w:lang w:val="it-IT"/>
        </w:rPr>
        <w:t>Rivesti elimina entrambi gli ostacoli. L'AI immagina; la rete di sarti ripara e realizza.</w:t>
      </w:r>
    </w:p>
    <w:p w:rsidR="00893A28" w:rsidRDefault="00000000">
      <w:pPr>
        <w:pStyle w:val="Titolo1"/>
      </w:pPr>
      <w:r>
        <w:t xml:space="preserve">Come </w:t>
      </w:r>
      <w:proofErr w:type="spellStart"/>
      <w:r>
        <w:t>funziona</w:t>
      </w:r>
      <w:proofErr w:type="spellEnd"/>
    </w:p>
    <w:p w:rsidR="00893A28" w:rsidRPr="004E4ED6" w:rsidRDefault="00000000">
      <w:pPr>
        <w:pStyle w:val="Puntoelenco"/>
        <w:rPr>
          <w:lang w:val="it-IT"/>
        </w:rPr>
      </w:pPr>
      <w:r w:rsidRPr="00AF39A0">
        <w:rPr>
          <w:b/>
          <w:lang w:val="it-IT"/>
        </w:rPr>
        <w:t xml:space="preserve">1. Carica. </w:t>
      </w:r>
      <w:r w:rsidRPr="00AF39A0">
        <w:rPr>
          <w:lang w:val="it-IT"/>
        </w:rPr>
        <w:t>Il cliente fotografa un capo che non indossa più — o rovinato, strappato, sgualcito — e lo carica su rivesti.me.</w:t>
      </w:r>
    </w:p>
    <w:p w:rsidR="00893A28" w:rsidRPr="004E4ED6" w:rsidRDefault="00000000">
      <w:pPr>
        <w:pStyle w:val="Puntoelenco"/>
        <w:rPr>
          <w:lang w:val="it-IT"/>
        </w:rPr>
      </w:pPr>
      <w:r w:rsidRPr="00AF39A0">
        <w:rPr>
          <w:b/>
          <w:lang w:val="it-IT"/>
        </w:rPr>
        <w:t xml:space="preserve">2. Quattro proposte. </w:t>
      </w:r>
      <w:r w:rsidRPr="00AF39A0">
        <w:rPr>
          <w:lang w:val="it-IT"/>
        </w:rPr>
        <w:t>L'AI analizza il capo — tessuto, taglio, condizioni — e genera quattro differenti proposte di lavorazione o modifica, dalla riparazione creativa alla personalizzazione.</w:t>
      </w:r>
    </w:p>
    <w:p w:rsidR="00893A28" w:rsidRPr="004E4ED6" w:rsidRDefault="00000000">
      <w:pPr>
        <w:pStyle w:val="Puntoelenco"/>
        <w:rPr>
          <w:lang w:val="it-IT"/>
        </w:rPr>
      </w:pPr>
      <w:r w:rsidRPr="00AF39A0">
        <w:rPr>
          <w:b/>
          <w:lang w:val="it-IT"/>
        </w:rPr>
        <w:t xml:space="preserve">3. Scelta e budget. </w:t>
      </w:r>
      <w:r w:rsidRPr="00AF39A0">
        <w:rPr>
          <w:lang w:val="it-IT"/>
        </w:rPr>
        <w:t>Il cliente sceglie la lavorazione preferita — riparazione o personalizzazione creativa — e propone un budget, oppure lascia che sia il sarto a proporre la lavorazione entro un budget di massima.</w:t>
      </w:r>
    </w:p>
    <w:p w:rsidR="00893A28" w:rsidRPr="004E4ED6" w:rsidRDefault="00000000">
      <w:pPr>
        <w:pStyle w:val="Puntoelenco"/>
        <w:rPr>
          <w:lang w:val="it-IT"/>
        </w:rPr>
      </w:pPr>
      <w:r w:rsidRPr="00AF39A0">
        <w:rPr>
          <w:b/>
          <w:lang w:val="it-IT"/>
        </w:rPr>
        <w:t xml:space="preserve">4. Pagamento. </w:t>
      </w:r>
      <w:r w:rsidRPr="00AF39A0">
        <w:rPr>
          <w:lang w:val="it-IT"/>
        </w:rPr>
        <w:t>Accettata la proposta, il cliente riceve un link per il pagamento sicuro.</w:t>
      </w:r>
    </w:p>
    <w:p w:rsidR="00893A28" w:rsidRPr="004E4ED6" w:rsidRDefault="00000000">
      <w:pPr>
        <w:pStyle w:val="Puntoelenco"/>
        <w:rPr>
          <w:lang w:val="it-IT"/>
        </w:rPr>
      </w:pPr>
      <w:r w:rsidRPr="00AF39A0">
        <w:rPr>
          <w:b/>
          <w:lang w:val="it-IT"/>
        </w:rPr>
        <w:t xml:space="preserve">5. Ritiro e lavorazione. </w:t>
      </w:r>
      <w:r w:rsidRPr="00AF39A0">
        <w:rPr>
          <w:lang w:val="it-IT"/>
        </w:rPr>
        <w:t>Il capo viene ritirato dal cliente e affidato al sarto, che realizza la lavorazione documentandola passo per passo.</w:t>
      </w:r>
    </w:p>
    <w:p w:rsidR="00893A28" w:rsidRPr="004E4ED6" w:rsidRDefault="00000000">
      <w:pPr>
        <w:pStyle w:val="Puntoelenco"/>
        <w:rPr>
          <w:lang w:val="it-IT"/>
        </w:rPr>
      </w:pPr>
      <w:r w:rsidRPr="00AF39A0">
        <w:rPr>
          <w:b/>
          <w:lang w:val="it-IT"/>
        </w:rPr>
        <w:t xml:space="preserve">6. Riconsegna. </w:t>
      </w:r>
      <w:r w:rsidRPr="00AF39A0">
        <w:rPr>
          <w:lang w:val="it-IT"/>
        </w:rPr>
        <w:t>Il capo trasformato viene rispedito al cliente — un pezzo unico, nato da ciò che già possedeva.</w:t>
      </w:r>
    </w:p>
    <w:p w:rsidR="00893A28" w:rsidRDefault="00000000">
      <w:pPr>
        <w:pStyle w:val="Titolo1"/>
      </w:pPr>
      <w:r>
        <w:t xml:space="preserve">Cosa </w:t>
      </w:r>
      <w:proofErr w:type="spellStart"/>
      <w:r>
        <w:t>rende</w:t>
      </w:r>
      <w:proofErr w:type="spellEnd"/>
      <w:r>
        <w:t xml:space="preserve"> </w:t>
      </w:r>
      <w:proofErr w:type="spellStart"/>
      <w:r>
        <w:t>Rivesti</w:t>
      </w:r>
      <w:proofErr w:type="spellEnd"/>
      <w:r>
        <w:t xml:space="preserve"> </w:t>
      </w:r>
      <w:proofErr w:type="spellStart"/>
      <w:r>
        <w:t>diverso</w:t>
      </w:r>
      <w:proofErr w:type="spellEnd"/>
    </w:p>
    <w:p w:rsidR="00893A28" w:rsidRPr="004E4ED6" w:rsidRDefault="00000000">
      <w:pPr>
        <w:pStyle w:val="Puntoelenco"/>
        <w:rPr>
          <w:lang w:val="it-IT"/>
        </w:rPr>
      </w:pPr>
      <w:r w:rsidRPr="004E4ED6">
        <w:rPr>
          <w:b/>
          <w:lang w:val="it-IT"/>
        </w:rPr>
        <w:t xml:space="preserve">Un'AI che finisce in forbici e filo. </w:t>
      </w:r>
      <w:r w:rsidRPr="004E4ED6">
        <w:rPr>
          <w:lang w:val="it-IT"/>
        </w:rPr>
        <w:t>Rivesti non si limita a suggerire idee: produce proposte di redesign concrete ed eseguibili, collegate a una reale capacità sartoriale.</w:t>
      </w:r>
    </w:p>
    <w:p w:rsidR="00893A28" w:rsidRPr="004E4ED6" w:rsidRDefault="00000000">
      <w:pPr>
        <w:pStyle w:val="Puntoelenco"/>
        <w:rPr>
          <w:lang w:val="it-IT"/>
        </w:rPr>
      </w:pPr>
      <w:r w:rsidRPr="004E4ED6">
        <w:rPr>
          <w:b/>
          <w:lang w:val="it-IT"/>
        </w:rPr>
        <w:t xml:space="preserve">Artigianato italiano. </w:t>
      </w:r>
      <w:r w:rsidRPr="004E4ED6">
        <w:rPr>
          <w:lang w:val="it-IT"/>
        </w:rPr>
        <w:t>Ogni pezzo è rifinito da sarti professionisti: l'</w:t>
      </w:r>
      <w:proofErr w:type="spellStart"/>
      <w:r w:rsidRPr="004E4ED6">
        <w:rPr>
          <w:lang w:val="it-IT"/>
        </w:rPr>
        <w:t>upcycling</w:t>
      </w:r>
      <w:proofErr w:type="spellEnd"/>
      <w:r w:rsidRPr="004E4ED6">
        <w:rPr>
          <w:lang w:val="it-IT"/>
        </w:rPr>
        <w:t xml:space="preserve"> diventa un'esperienza premium da atelier, non un compromesso fai-da-te.</w:t>
      </w:r>
    </w:p>
    <w:p w:rsidR="00893A28" w:rsidRDefault="00000000">
      <w:pPr>
        <w:pStyle w:val="Puntoelenco"/>
      </w:pPr>
      <w:r w:rsidRPr="004E4ED6">
        <w:rPr>
          <w:b/>
          <w:lang w:val="it-IT"/>
        </w:rPr>
        <w:t xml:space="preserve">Circolare per progetto. </w:t>
      </w:r>
      <w:r w:rsidRPr="004E4ED6">
        <w:rPr>
          <w:lang w:val="it-IT"/>
        </w:rPr>
        <w:t xml:space="preserve">Riutilizzare un capo esistente evita l'acqua, le emissioni e i rifiuti della produzione di uno nuovo. </w:t>
      </w:r>
      <w:proofErr w:type="spellStart"/>
      <w:r>
        <w:t>Rivesti</w:t>
      </w:r>
      <w:proofErr w:type="spellEnd"/>
      <w:r>
        <w:t xml:space="preserve"> </w:t>
      </w:r>
      <w:proofErr w:type="spellStart"/>
      <w:r>
        <w:t>rende</w:t>
      </w:r>
      <w:proofErr w:type="spellEnd"/>
      <w:r>
        <w:t xml:space="preserve"> </w:t>
      </w:r>
      <w:proofErr w:type="spellStart"/>
      <w:r>
        <w:t>desiderabile</w:t>
      </w:r>
      <w:proofErr w:type="spellEnd"/>
      <w:r>
        <w:t xml:space="preserve"> la scelta sostenibile.</w:t>
      </w:r>
    </w:p>
    <w:p w:rsidR="00893A28" w:rsidRPr="004E4ED6" w:rsidRDefault="00000000">
      <w:pPr>
        <w:pStyle w:val="Puntoelenco"/>
        <w:rPr>
          <w:lang w:val="it-IT"/>
        </w:rPr>
      </w:pPr>
      <w:r w:rsidRPr="004E4ED6">
        <w:rPr>
          <w:b/>
          <w:lang w:val="it-IT"/>
        </w:rPr>
        <w:t xml:space="preserve">Pezzo unico, per definizione. </w:t>
      </w:r>
      <w:r w:rsidRPr="004E4ED6">
        <w:rPr>
          <w:lang w:val="it-IT"/>
        </w:rPr>
        <w:t>Il risultato è un capo unico, con la storia personale del cliente cucita dentro — qualcosa che nessun acquisto fast fashion può replicare.</w:t>
      </w:r>
    </w:p>
    <w:p w:rsidR="00893A28" w:rsidRPr="004E4ED6" w:rsidRDefault="00000000">
      <w:pPr>
        <w:pStyle w:val="Puntoelenco"/>
        <w:rPr>
          <w:lang w:val="it-IT"/>
        </w:rPr>
      </w:pPr>
      <w:r w:rsidRPr="00AF39A0">
        <w:rPr>
          <w:b/>
          <w:lang w:val="it-IT"/>
        </w:rPr>
        <w:t xml:space="preserve">La riparazione come atto creativo. </w:t>
      </w:r>
      <w:r w:rsidRPr="00AF39A0">
        <w:rPr>
          <w:lang w:val="it-IT"/>
        </w:rPr>
        <w:t xml:space="preserve">Un capo strappato, rovinato o sgualcito non viene semplicemente aggiustato: la riparazione diventa un dettaglio di design, nella tradizione del </w:t>
      </w:r>
      <w:proofErr w:type="spellStart"/>
      <w:r w:rsidRPr="00AF39A0">
        <w:rPr>
          <w:lang w:val="it-IT"/>
        </w:rPr>
        <w:t>visible</w:t>
      </w:r>
      <w:proofErr w:type="spellEnd"/>
      <w:r w:rsidRPr="00AF39A0">
        <w:rPr>
          <w:lang w:val="it-IT"/>
        </w:rPr>
        <w:t xml:space="preserve"> </w:t>
      </w:r>
      <w:proofErr w:type="spellStart"/>
      <w:r w:rsidRPr="00AF39A0">
        <w:rPr>
          <w:lang w:val="it-IT"/>
        </w:rPr>
        <w:t>mending</w:t>
      </w:r>
      <w:proofErr w:type="spellEnd"/>
      <w:r w:rsidRPr="00AF39A0">
        <w:rPr>
          <w:lang w:val="it-IT"/>
        </w:rPr>
        <w:t>.</w:t>
      </w:r>
    </w:p>
    <w:p w:rsidR="00893A28" w:rsidRPr="004E4ED6" w:rsidRDefault="00000000">
      <w:pPr>
        <w:pStyle w:val="Puntoelenco"/>
        <w:rPr>
          <w:lang w:val="it-IT"/>
        </w:rPr>
      </w:pPr>
      <w:r w:rsidRPr="00AF39A0">
        <w:rPr>
          <w:b/>
          <w:lang w:val="it-IT"/>
        </w:rPr>
        <w:t xml:space="preserve">Lavorazione documentata. </w:t>
      </w:r>
      <w:r w:rsidRPr="00AF39A0">
        <w:rPr>
          <w:lang w:val="it-IT"/>
        </w:rPr>
        <w:t>Ogni trasformazione è documentata dal sarto durante la lavorazione: il cliente vede come il suo capo ha preso nuova vita, passaggio dopo passaggio.</w:t>
      </w:r>
    </w:p>
    <w:p w:rsidR="00893A28" w:rsidRPr="004E4ED6" w:rsidRDefault="00000000">
      <w:pPr>
        <w:pStyle w:val="Titolo1"/>
        <w:rPr>
          <w:lang w:val="it-IT"/>
        </w:rPr>
      </w:pPr>
      <w:r w:rsidRPr="004E4ED6">
        <w:rPr>
          <w:lang w:val="it-IT"/>
        </w:rPr>
        <w:t>Brand e identità visiva</w:t>
      </w:r>
    </w:p>
    <w:p w:rsidR="00893A28" w:rsidRPr="004E4ED6" w:rsidRDefault="00000000">
      <w:pPr>
        <w:rPr>
          <w:lang w:val="it-IT"/>
        </w:rPr>
      </w:pPr>
      <w:r w:rsidRPr="004E4ED6">
        <w:rPr>
          <w:lang w:val="it-IT"/>
        </w:rPr>
        <w:t>Il design system di Rivesti, “Cartamodello d'Atelier”, attinge al linguaggio visivo della sartoria tradizionale — carta da cartamodello, linee di gesso, segni di imbastitura — reinterpretato in un'interfaccia digitale pulita. Il nome Rivesti è un imperativo: vestiti di nuovo, vestiti in modo nuovo.</w:t>
      </w:r>
    </w:p>
    <w:p w:rsidR="00893A28" w:rsidRPr="004E4ED6" w:rsidRDefault="00000000">
      <w:pPr>
        <w:pStyle w:val="Titolo1"/>
        <w:rPr>
          <w:lang w:val="it-IT"/>
        </w:rPr>
      </w:pPr>
      <w:r w:rsidRPr="004E4ED6">
        <w:rPr>
          <w:lang w:val="it-IT"/>
        </w:rPr>
        <w:t>L'azienda</w:t>
      </w:r>
    </w:p>
    <w:p w:rsidR="00893A28" w:rsidRPr="004E4ED6" w:rsidRDefault="00000000">
      <w:pPr>
        <w:rPr>
          <w:lang w:val="it-IT"/>
        </w:rPr>
      </w:pPr>
      <w:r w:rsidRPr="004E4ED6">
        <w:rPr>
          <w:lang w:val="it-IT"/>
        </w:rPr>
        <w:t>Rivesti è gestito da 888 Personal Shopper S.r.l., società italiana, e fa parte di un portafoglio di prodotti consumer e B2B sviluppati d</w:t>
      </w:r>
      <w:r w:rsidR="004E4ED6">
        <w:rPr>
          <w:lang w:val="it-IT"/>
        </w:rPr>
        <w:t>ai fondatori Paolo Rugger</w:t>
      </w:r>
      <w:r w:rsidR="004D3870">
        <w:rPr>
          <w:lang w:val="it-IT"/>
        </w:rPr>
        <w:t>i</w:t>
      </w:r>
      <w:r w:rsidR="004E4ED6">
        <w:rPr>
          <w:lang w:val="it-IT"/>
        </w:rPr>
        <w:t xml:space="preserve"> e Roberto Massa</w:t>
      </w:r>
      <w:r w:rsidRPr="004E4ED6">
        <w:rPr>
          <w:lang w:val="it-IT"/>
        </w:rPr>
        <w:t xml:space="preserve">. </w:t>
      </w:r>
    </w:p>
    <w:p w:rsidR="00893A28" w:rsidRPr="004E4ED6" w:rsidRDefault="00000000">
      <w:pPr>
        <w:pStyle w:val="Titolo1"/>
        <w:rPr>
          <w:lang w:val="it-IT"/>
        </w:rPr>
      </w:pPr>
      <w:r w:rsidRPr="004E4ED6">
        <w:rPr>
          <w:lang w:val="it-IT"/>
        </w:rPr>
        <w:lastRenderedPageBreak/>
        <w:t>Il fondatore</w:t>
      </w:r>
    </w:p>
    <w:p w:rsidR="00893A28" w:rsidRPr="004E4ED6" w:rsidRDefault="00000000">
      <w:pPr>
        <w:rPr>
          <w:lang w:val="it-IT"/>
        </w:rPr>
      </w:pPr>
      <w:r w:rsidRPr="004E4ED6">
        <w:rPr>
          <w:i/>
          <w:lang w:val="it-IT"/>
        </w:rPr>
        <w:t>“Tutti abbiamo un armadio pieno di vestiti che non mettiamo ma che non riusciamo a buttare. Rivesti esiste esattamente per quei capi: la nostra AI ti mostra cosa potrebbero diventare, e un sarto italiano lo rende reale. È l'opposto del fast fashion — ed è più personale di qualsiasi cosa tu possa comprare nuova.”</w:t>
      </w:r>
    </w:p>
    <w:p w:rsidR="00893A28" w:rsidRPr="004E4ED6" w:rsidRDefault="00000000">
      <w:pPr>
        <w:rPr>
          <w:lang w:val="it-IT"/>
        </w:rPr>
      </w:pPr>
      <w:r w:rsidRPr="004E4ED6">
        <w:rPr>
          <w:color w:val="8A7A66"/>
          <w:sz w:val="19"/>
          <w:lang w:val="it-IT"/>
        </w:rPr>
        <w:t xml:space="preserve">— </w:t>
      </w:r>
      <w:r w:rsidR="004E4ED6">
        <w:rPr>
          <w:color w:val="8A7A66"/>
          <w:sz w:val="19"/>
          <w:lang w:val="it-IT"/>
        </w:rPr>
        <w:t>Paolo Ruggeri</w:t>
      </w:r>
      <w:r w:rsidRPr="004E4ED6">
        <w:rPr>
          <w:color w:val="8A7A66"/>
          <w:sz w:val="19"/>
          <w:lang w:val="it-IT"/>
        </w:rPr>
        <w:t xml:space="preserve">, </w:t>
      </w:r>
      <w:r w:rsidR="004E4ED6">
        <w:rPr>
          <w:color w:val="8A7A66"/>
          <w:sz w:val="19"/>
          <w:lang w:val="it-IT"/>
        </w:rPr>
        <w:t>Co-f</w:t>
      </w:r>
      <w:r w:rsidRPr="004E4ED6">
        <w:rPr>
          <w:color w:val="8A7A66"/>
          <w:sz w:val="19"/>
          <w:lang w:val="it-IT"/>
        </w:rPr>
        <w:t>ondatore, Rivesti</w:t>
      </w:r>
    </w:p>
    <w:p w:rsidR="00893A28" w:rsidRPr="004E4ED6" w:rsidRDefault="00000000">
      <w:pPr>
        <w:pStyle w:val="Titolo1"/>
        <w:rPr>
          <w:lang w:val="it-IT"/>
        </w:rPr>
      </w:pPr>
      <w:r w:rsidRPr="004E4ED6">
        <w:rPr>
          <w:lang w:val="it-IT"/>
        </w:rPr>
        <w:t>Spunti per i giornalisti</w:t>
      </w:r>
    </w:p>
    <w:p w:rsidR="00893A28" w:rsidRPr="004E4ED6" w:rsidRDefault="00000000">
      <w:pPr>
        <w:pStyle w:val="Puntoelenco"/>
        <w:rPr>
          <w:lang w:val="it-IT"/>
        </w:rPr>
      </w:pPr>
      <w:r w:rsidRPr="004E4ED6">
        <w:rPr>
          <w:lang w:val="it-IT"/>
        </w:rPr>
        <w:t>L'AI incontra l'atelier: come l'AI generativa sta rilanciando la sartoria tradizionale italiana invece di sostituirla.</w:t>
      </w:r>
    </w:p>
    <w:p w:rsidR="00893A28" w:rsidRPr="004E4ED6" w:rsidRDefault="00000000">
      <w:pPr>
        <w:pStyle w:val="Puntoelenco"/>
        <w:rPr>
          <w:lang w:val="it-IT"/>
        </w:rPr>
      </w:pPr>
      <w:r w:rsidRPr="004E4ED6">
        <w:rPr>
          <w:lang w:val="it-IT"/>
        </w:rPr>
        <w:t>L'anti-</w:t>
      </w:r>
      <w:proofErr w:type="spellStart"/>
      <w:r w:rsidRPr="004E4ED6">
        <w:rPr>
          <w:lang w:val="it-IT"/>
        </w:rPr>
        <w:t>haul</w:t>
      </w:r>
      <w:proofErr w:type="spellEnd"/>
      <w:r w:rsidRPr="004E4ED6">
        <w:rPr>
          <w:lang w:val="it-IT"/>
        </w:rPr>
        <w:t>: l'</w:t>
      </w:r>
      <w:proofErr w:type="spellStart"/>
      <w:r w:rsidRPr="004E4ED6">
        <w:rPr>
          <w:lang w:val="it-IT"/>
        </w:rPr>
        <w:t>upcycling</w:t>
      </w:r>
      <w:proofErr w:type="spellEnd"/>
      <w:r w:rsidRPr="004E4ED6">
        <w:rPr>
          <w:lang w:val="it-IT"/>
        </w:rPr>
        <w:t xml:space="preserve"> come risposta premium alla stanchezza da fast fashion dei consumatori europei.</w:t>
      </w:r>
    </w:p>
    <w:p w:rsidR="00893A28" w:rsidRPr="004E4ED6" w:rsidRDefault="00000000">
      <w:pPr>
        <w:pStyle w:val="Puntoelenco"/>
        <w:rPr>
          <w:lang w:val="it-IT"/>
        </w:rPr>
      </w:pPr>
      <w:r w:rsidRPr="004E4ED6">
        <w:rPr>
          <w:lang w:val="it-IT"/>
        </w:rPr>
        <w:t>Regolazione dell'economia circolare: come le startup trasformano le politiche UE sui rifiuti tessili in prodotti consumer.</w:t>
      </w:r>
    </w:p>
    <w:p w:rsidR="00893A28" w:rsidRPr="004E4ED6" w:rsidRDefault="00000000">
      <w:pPr>
        <w:pStyle w:val="Puntoelenco"/>
        <w:rPr>
          <w:lang w:val="it-IT"/>
        </w:rPr>
      </w:pPr>
      <w:r w:rsidRPr="004E4ED6">
        <w:rPr>
          <w:lang w:val="it-IT"/>
        </w:rPr>
        <w:t>Dall'armadio al pezzo unico: la psicologia di indossare capi con una storia personale.</w:t>
      </w:r>
    </w:p>
    <w:p w:rsidR="00893A28" w:rsidRPr="004E4ED6" w:rsidRDefault="00000000">
      <w:pPr>
        <w:pStyle w:val="Puntoelenco"/>
        <w:rPr>
          <w:lang w:val="it-IT"/>
        </w:rPr>
      </w:pPr>
      <w:r w:rsidRPr="00AF39A0">
        <w:rPr>
          <w:lang w:val="it-IT"/>
        </w:rPr>
        <w:t>Il ritorno del rammendo: la riparazione visibile e creativa come scelta estetica, non solo gesto ecologico.</w:t>
      </w:r>
    </w:p>
    <w:p w:rsidR="00893A28" w:rsidRPr="004E4ED6" w:rsidRDefault="00000000">
      <w:pPr>
        <w:pStyle w:val="Titolo1"/>
        <w:rPr>
          <w:lang w:val="it-IT"/>
        </w:rPr>
      </w:pPr>
      <w:r w:rsidRPr="004E4ED6">
        <w:rPr>
          <w:lang w:val="it-IT"/>
        </w:rPr>
        <w:t>Contatto stampa</w:t>
      </w:r>
    </w:p>
    <w:p w:rsidR="004E4ED6" w:rsidRDefault="004E4ED6">
      <w:pPr>
        <w:rPr>
          <w:lang w:val="it-IT"/>
        </w:rPr>
      </w:pPr>
    </w:p>
    <w:p w:rsidR="004E4ED6" w:rsidRPr="004E4ED6" w:rsidRDefault="004E4ED6">
      <w:pPr>
        <w:rPr>
          <w:lang w:val="it-IT"/>
        </w:rPr>
      </w:pPr>
      <w:r w:rsidRPr="004E4ED6">
        <w:rPr>
          <w:lang w:val="it-IT"/>
        </w:rPr>
        <w:t>Hello@rivesti.me</w:t>
      </w:r>
    </w:p>
    <w:p w:rsidR="00893A28" w:rsidRPr="004E4ED6" w:rsidRDefault="00000000">
      <w:pPr>
        <w:rPr>
          <w:lang w:val="it-IT"/>
        </w:rPr>
      </w:pPr>
      <w:r w:rsidRPr="004E4ED6">
        <w:rPr>
          <w:lang w:val="it-IT"/>
        </w:rPr>
        <w:t xml:space="preserve">Interviste con </w:t>
      </w:r>
      <w:r w:rsidR="004D3870">
        <w:rPr>
          <w:lang w:val="it-IT"/>
        </w:rPr>
        <w:t>Paolo Ruggeri</w:t>
      </w:r>
      <w:r w:rsidRPr="004E4ED6">
        <w:rPr>
          <w:lang w:val="it-IT"/>
        </w:rPr>
        <w:t>, demo del prodotto e materiali in alta risoluzione sono disponibili su richiesta.</w:t>
      </w:r>
    </w:p>
    <w:p w:rsidR="00893A28" w:rsidRPr="004E4ED6" w:rsidRDefault="00893A28">
      <w:pPr>
        <w:pBdr>
          <w:bottom w:val="single" w:sz="6" w:space="1" w:color="9C4A2F"/>
        </w:pBdr>
        <w:rPr>
          <w:lang w:val="it-IT"/>
        </w:rPr>
      </w:pPr>
    </w:p>
    <w:p w:rsidR="00893A28" w:rsidRPr="004E4ED6" w:rsidRDefault="00000000">
      <w:pPr>
        <w:jc w:val="center"/>
        <w:rPr>
          <w:lang w:val="it-IT"/>
        </w:rPr>
      </w:pPr>
      <w:r>
        <w:rPr>
          <w:color w:val="8A7A66"/>
          <w:sz w:val="17"/>
        </w:rPr>
        <w:t xml:space="preserve">© 2026 888 Personal Shopper S.r.l. — Rivesti. </w:t>
      </w:r>
      <w:r w:rsidRPr="004E4ED6">
        <w:rPr>
          <w:color w:val="8A7A66"/>
          <w:sz w:val="17"/>
          <w:lang w:val="it-IT"/>
        </w:rPr>
        <w:t>Tutti i marchi appartengono ai rispettivi proprietari.</w:t>
      </w:r>
    </w:p>
    <w:sectPr w:rsidR="00893A28" w:rsidRPr="004E4ED6" w:rsidSect="00034616">
      <w:pgSz w:w="12240" w:h="15840"/>
      <w:pgMar w:top="1247" w:right="1361" w:bottom="1247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04481412">
    <w:abstractNumId w:val="8"/>
  </w:num>
  <w:num w:numId="2" w16cid:durableId="576937974">
    <w:abstractNumId w:val="6"/>
  </w:num>
  <w:num w:numId="3" w16cid:durableId="990987469">
    <w:abstractNumId w:val="5"/>
  </w:num>
  <w:num w:numId="4" w16cid:durableId="790249259">
    <w:abstractNumId w:val="4"/>
  </w:num>
  <w:num w:numId="5" w16cid:durableId="1680617173">
    <w:abstractNumId w:val="7"/>
  </w:num>
  <w:num w:numId="6" w16cid:durableId="204173479">
    <w:abstractNumId w:val="3"/>
  </w:num>
  <w:num w:numId="7" w16cid:durableId="1266763514">
    <w:abstractNumId w:val="2"/>
  </w:num>
  <w:num w:numId="8" w16cid:durableId="941766942">
    <w:abstractNumId w:val="1"/>
  </w:num>
  <w:num w:numId="9" w16cid:durableId="1602686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9"/>
  <w:proofState w:spelling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9438C"/>
    <w:rsid w:val="0029639D"/>
    <w:rsid w:val="00326F90"/>
    <w:rsid w:val="004D3870"/>
    <w:rsid w:val="004E4ED6"/>
    <w:rsid w:val="00893A28"/>
    <w:rsid w:val="00996B07"/>
    <w:rsid w:val="00AA1D8D"/>
    <w:rsid w:val="00AF39A0"/>
    <w:rsid w:val="00B47730"/>
    <w:rsid w:val="00CB0664"/>
    <w:rsid w:val="00DD757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610A27"/>
  <w14:defaultImageDpi w14:val="300"/>
  <w15:docId w15:val="{D610979D-16AD-B74D-A2FC-8B3A5FBB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pPr>
      <w:spacing w:after="120"/>
    </w:pPr>
    <w:rPr>
      <w:rFonts w:ascii="Georgia" w:hAnsi="Georgia"/>
      <w:color w:val="2B2B2B"/>
      <w:sz w:val="21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9C4A2F"/>
      <w:sz w:val="32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5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7</cp:revision>
  <dcterms:created xsi:type="dcterms:W3CDTF">2013-12-23T23:15:00Z</dcterms:created>
  <dcterms:modified xsi:type="dcterms:W3CDTF">2026-07-09T10:19:00Z</dcterms:modified>
  <cp:category/>
</cp:coreProperties>
</file>